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2E0B" w:rsidRDefault="00B52E0B" w:rsidP="0087494E">
      <w:pPr>
        <w:pStyle w:val="a4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</w:p>
    <w:p w:rsidR="001A4C7A" w:rsidRDefault="001A4C7A" w:rsidP="001A4C7A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156D90B" wp14:editId="1BD1500B">
            <wp:extent cx="419100" cy="581025"/>
            <wp:effectExtent l="0" t="0" r="9525" b="9525"/>
            <wp:docPr id="5" name="Рисунок 5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29B4" w:rsidRPr="00DF29B4" w:rsidRDefault="00DF29B4" w:rsidP="001A4C7A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16"/>
          <w:szCs w:val="16"/>
          <w:lang w:val="uk-UA"/>
        </w:rPr>
      </w:pPr>
    </w:p>
    <w:p w:rsidR="001A4C7A" w:rsidRPr="00B06CB8" w:rsidRDefault="001A4C7A" w:rsidP="001A4C7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06CB8">
        <w:rPr>
          <w:rFonts w:ascii="Times New Roman" w:hAnsi="Times New Roman"/>
          <w:b/>
          <w:bCs/>
          <w:sz w:val="28"/>
          <w:szCs w:val="28"/>
        </w:rPr>
        <w:t>УКРАЇНА</w:t>
      </w:r>
      <w:r w:rsidRPr="00B06CB8">
        <w:rPr>
          <w:rFonts w:ascii="Times New Roman" w:hAnsi="Times New Roman"/>
          <w:sz w:val="28"/>
          <w:szCs w:val="28"/>
        </w:rPr>
        <w:t> </w:t>
      </w:r>
    </w:p>
    <w:p w:rsidR="001A4C7A" w:rsidRPr="00B06CB8" w:rsidRDefault="001A4C7A" w:rsidP="001A4C7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B06CB8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B06CB8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1A4C7A" w:rsidRPr="00B06CB8" w:rsidRDefault="001A4C7A" w:rsidP="001A4C7A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B06CB8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B06CB8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1A4C7A" w:rsidRPr="00B06CB8" w:rsidRDefault="001A4C7A" w:rsidP="001A4C7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06CB8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B06CB8"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 w:rsidRPr="00B06CB8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B06CB8">
        <w:rPr>
          <w:rFonts w:ascii="Times New Roman" w:hAnsi="Times New Roman"/>
          <w:b/>
          <w:sz w:val="28"/>
          <w:szCs w:val="28"/>
        </w:rPr>
        <w:t>міська</w:t>
      </w:r>
      <w:proofErr w:type="spellEnd"/>
      <w:r w:rsidRPr="00B06CB8">
        <w:rPr>
          <w:rFonts w:ascii="Times New Roman" w:hAnsi="Times New Roman"/>
          <w:b/>
          <w:sz w:val="28"/>
          <w:szCs w:val="28"/>
        </w:rPr>
        <w:t xml:space="preserve"> рада </w:t>
      </w:r>
    </w:p>
    <w:p w:rsidR="001A4C7A" w:rsidRPr="00B06CB8" w:rsidRDefault="001A4C7A" w:rsidP="001A4C7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eastAsiaTheme="minorEastAsia" w:hAnsi="Times New Roman"/>
          <w:b/>
          <w:sz w:val="28"/>
          <w:szCs w:val="28"/>
        </w:rPr>
      </w:pPr>
    </w:p>
    <w:p w:rsidR="00DF29B4" w:rsidRDefault="00DF29B4" w:rsidP="00DF29B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bookmarkStart w:id="0" w:name="_GoBack"/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5</w:t>
      </w:r>
      <w:r>
        <w:rPr>
          <w:rFonts w:ascii="Times New Roman" w:hAnsi="Times New Roman"/>
          <w:b/>
          <w:sz w:val="27"/>
          <w:szCs w:val="27"/>
          <w:lang w:val="uk-UA"/>
        </w:rPr>
        <w:t>8</w:t>
      </w:r>
      <w:r>
        <w:rPr>
          <w:rFonts w:ascii="Times New Roman" w:hAnsi="Times New Roman"/>
          <w:b/>
          <w:sz w:val="27"/>
          <w:szCs w:val="27"/>
          <w:lang w:val="uk-UA"/>
        </w:rPr>
        <w:t>-10-8/73</w:t>
      </w:r>
      <w:r>
        <w:rPr>
          <w:rFonts w:ascii="Times New Roman" w:hAnsi="Times New Roman"/>
          <w:b/>
          <w:sz w:val="27"/>
          <w:szCs w:val="27"/>
          <w:lang w:val="uk-UA"/>
        </w:rPr>
        <w:t>5</w:t>
      </w:r>
    </w:p>
    <w:p w:rsidR="00DF29B4" w:rsidRDefault="00DF29B4" w:rsidP="00DF29B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27 травня 2021 р.                                                                  10 сесія 8 скликання </w:t>
      </w:r>
    </w:p>
    <w:p w:rsidR="001A4C7A" w:rsidRPr="00B06CB8" w:rsidRDefault="001A4C7A" w:rsidP="00DF29B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B06CB8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1A4C7A" w:rsidRPr="00B06CB8" w:rsidRDefault="001A4C7A" w:rsidP="00DF29B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B06CB8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1A4C7A" w:rsidRPr="00B06CB8" w:rsidRDefault="001A4C7A" w:rsidP="00DF29B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B06CB8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 землеустрою щодо </w:t>
      </w:r>
    </w:p>
    <w:p w:rsidR="001A4C7A" w:rsidRPr="00B06CB8" w:rsidRDefault="001A4C7A" w:rsidP="00DF29B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B06CB8">
        <w:rPr>
          <w:rFonts w:ascii="Times New Roman" w:hAnsi="Times New Roman"/>
          <w:b/>
          <w:bCs/>
          <w:sz w:val="28"/>
          <w:szCs w:val="28"/>
          <w:lang w:val="uk-UA"/>
        </w:rPr>
        <w:t>встановлення</w:t>
      </w:r>
      <w:r w:rsidR="00B06CB8">
        <w:rPr>
          <w:rFonts w:ascii="Times New Roman" w:hAnsi="Times New Roman"/>
          <w:b/>
          <w:bCs/>
          <w:sz w:val="28"/>
          <w:szCs w:val="28"/>
          <w:lang w:val="uk-UA"/>
        </w:rPr>
        <w:t xml:space="preserve"> (відновлення)</w:t>
      </w:r>
      <w:r w:rsidRPr="00B06CB8">
        <w:rPr>
          <w:rFonts w:ascii="Times New Roman" w:hAnsi="Times New Roman"/>
          <w:b/>
          <w:bCs/>
          <w:sz w:val="28"/>
          <w:szCs w:val="28"/>
          <w:lang w:val="uk-UA"/>
        </w:rPr>
        <w:t xml:space="preserve"> меж земельної ділянки в</w:t>
      </w:r>
    </w:p>
    <w:p w:rsidR="001A4C7A" w:rsidRPr="00B06CB8" w:rsidRDefault="001A4C7A" w:rsidP="00DF29B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B06CB8">
        <w:rPr>
          <w:rFonts w:ascii="Times New Roman" w:hAnsi="Times New Roman"/>
          <w:b/>
          <w:bCs/>
          <w:sz w:val="28"/>
          <w:szCs w:val="28"/>
          <w:lang w:val="uk-UA"/>
        </w:rPr>
        <w:t xml:space="preserve">натурі (на місцевості) </w:t>
      </w:r>
      <w:proofErr w:type="spellStart"/>
      <w:r w:rsidRPr="00B06CB8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935DBD">
        <w:rPr>
          <w:rFonts w:ascii="Times New Roman" w:hAnsi="Times New Roman"/>
          <w:b/>
          <w:bCs/>
          <w:sz w:val="28"/>
          <w:szCs w:val="28"/>
          <w:lang w:val="uk-UA"/>
        </w:rPr>
        <w:t>Мельник</w:t>
      </w:r>
      <w:proofErr w:type="spellEnd"/>
      <w:r w:rsidR="00935DBD">
        <w:rPr>
          <w:rFonts w:ascii="Times New Roman" w:hAnsi="Times New Roman"/>
          <w:b/>
          <w:bCs/>
          <w:sz w:val="28"/>
          <w:szCs w:val="28"/>
          <w:lang w:val="uk-UA"/>
        </w:rPr>
        <w:t xml:space="preserve"> А.В</w:t>
      </w:r>
      <w:r w:rsidRPr="00B06CB8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B06CB8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A4C7A" w:rsidRPr="00DF29B4" w:rsidRDefault="001A4C7A" w:rsidP="00DF29B4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1A4C7A" w:rsidRDefault="001A4C7A" w:rsidP="00DF29B4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B06CB8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заяву гр.</w:t>
      </w:r>
      <w:r w:rsidR="006A33A2" w:rsidRPr="006A33A2">
        <w:rPr>
          <w:lang w:val="uk-UA"/>
        </w:rPr>
        <w:t xml:space="preserve"> </w:t>
      </w:r>
      <w:r w:rsidR="00935DBD">
        <w:rPr>
          <w:rFonts w:ascii="Times New Roman" w:hAnsi="Times New Roman"/>
          <w:bCs/>
          <w:sz w:val="28"/>
          <w:szCs w:val="28"/>
          <w:lang w:val="uk-UA"/>
        </w:rPr>
        <w:t>Мельник Ангеліни Василівни</w:t>
      </w:r>
      <w:r w:rsidR="006A33A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B06CB8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розроблення технічної документації із землеустрою, щодо встановлення </w:t>
      </w:r>
      <w:r w:rsidR="00B06CB8" w:rsidRPr="00B06CB8">
        <w:rPr>
          <w:rFonts w:ascii="Times New Roman" w:hAnsi="Times New Roman"/>
          <w:sz w:val="28"/>
          <w:szCs w:val="28"/>
          <w:lang w:val="uk-UA"/>
        </w:rPr>
        <w:t xml:space="preserve">(відновлення) </w:t>
      </w:r>
      <w:r w:rsidRPr="00B06CB8">
        <w:rPr>
          <w:rFonts w:ascii="Times New Roman" w:hAnsi="Times New Roman"/>
          <w:sz w:val="28"/>
          <w:szCs w:val="28"/>
          <w:lang w:val="uk-UA"/>
        </w:rPr>
        <w:t>меж земельної ділянки в натурі (на місцевості),</w:t>
      </w:r>
      <w:r w:rsidR="00B06CB8">
        <w:rPr>
          <w:rFonts w:ascii="Times New Roman" w:hAnsi="Times New Roman"/>
          <w:sz w:val="28"/>
          <w:szCs w:val="28"/>
          <w:lang w:val="uk-UA"/>
        </w:rPr>
        <w:t xml:space="preserve"> керуючись ст.ст</w:t>
      </w:r>
      <w:r w:rsidR="0087494E" w:rsidRPr="00B06CB8">
        <w:rPr>
          <w:rFonts w:ascii="Times New Roman" w:hAnsi="Times New Roman"/>
          <w:sz w:val="28"/>
          <w:szCs w:val="28"/>
          <w:lang w:val="uk-UA"/>
        </w:rPr>
        <w:t xml:space="preserve">.12, 40, 118,121 </w:t>
      </w:r>
      <w:r w:rsidR="0087494E" w:rsidRPr="00B06CB8">
        <w:rPr>
          <w:rFonts w:ascii="Times New Roman" w:hAnsi="Times New Roman"/>
          <w:bCs/>
          <w:sz w:val="28"/>
          <w:szCs w:val="28"/>
          <w:lang w:val="uk-UA"/>
        </w:rPr>
        <w:t>Земельного Кодексу України</w:t>
      </w:r>
      <w:r w:rsidR="00B52E0B" w:rsidRPr="00B06CB8">
        <w:rPr>
          <w:rFonts w:ascii="Times New Roman" w:hAnsi="Times New Roman"/>
          <w:bCs/>
          <w:sz w:val="28"/>
          <w:szCs w:val="28"/>
          <w:lang w:val="uk-UA"/>
        </w:rPr>
        <w:t>,</w:t>
      </w:r>
      <w:r w:rsidR="0087494E" w:rsidRPr="00B06CB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06CB8">
        <w:rPr>
          <w:rFonts w:ascii="Times New Roman" w:hAnsi="Times New Roman"/>
          <w:sz w:val="28"/>
          <w:szCs w:val="28"/>
          <w:lang w:val="uk-UA"/>
        </w:rPr>
        <w:t>ст.</w:t>
      </w:r>
      <w:r w:rsidR="0087494E" w:rsidRPr="00B06CB8">
        <w:rPr>
          <w:rFonts w:ascii="Times New Roman" w:hAnsi="Times New Roman"/>
          <w:sz w:val="28"/>
          <w:szCs w:val="28"/>
          <w:lang w:val="uk-UA"/>
        </w:rPr>
        <w:t>ст.8,19,22,25 Закону України «</w:t>
      </w:r>
      <w:r w:rsidR="00B52E0B" w:rsidRPr="00B06CB8">
        <w:rPr>
          <w:rFonts w:ascii="Times New Roman" w:hAnsi="Times New Roman"/>
          <w:sz w:val="28"/>
          <w:szCs w:val="28"/>
          <w:lang w:val="uk-UA"/>
        </w:rPr>
        <w:t>Про землеустрій»</w:t>
      </w:r>
      <w:r w:rsidR="00B06CB8">
        <w:rPr>
          <w:rFonts w:ascii="Times New Roman" w:hAnsi="Times New Roman"/>
          <w:bCs/>
          <w:sz w:val="28"/>
          <w:szCs w:val="28"/>
          <w:lang w:val="uk-UA"/>
        </w:rPr>
        <w:t xml:space="preserve"> та ст.</w:t>
      </w:r>
      <w:r w:rsidRPr="00B06CB8">
        <w:rPr>
          <w:rFonts w:ascii="Times New Roman" w:hAnsi="Times New Roman"/>
          <w:bCs/>
          <w:sz w:val="28"/>
          <w:szCs w:val="28"/>
          <w:lang w:val="uk-UA"/>
        </w:rPr>
        <w:t>26 Закону України «Про місцеве самоврядування в Україні»,</w:t>
      </w:r>
      <w:r w:rsidR="00DA238C" w:rsidRPr="00B06CB8">
        <w:rPr>
          <w:sz w:val="28"/>
          <w:szCs w:val="28"/>
          <w:lang w:val="uk-UA"/>
        </w:rPr>
        <w:t xml:space="preserve"> </w:t>
      </w:r>
      <w:r w:rsidR="00DA238C" w:rsidRPr="00B06CB8">
        <w:rPr>
          <w:rFonts w:ascii="Times New Roman" w:hAnsi="Times New Roman"/>
          <w:bCs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Pr="00B06CB8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="00DF29B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06CB8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Pr="00B06CB8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B06CB8" w:rsidRPr="00DF29B4" w:rsidRDefault="00B06CB8" w:rsidP="00DF29B4">
      <w:pPr>
        <w:tabs>
          <w:tab w:val="left" w:pos="5895"/>
        </w:tabs>
        <w:spacing w:after="0" w:line="240" w:lineRule="auto"/>
        <w:ind w:right="-143"/>
        <w:jc w:val="center"/>
        <w:rPr>
          <w:rFonts w:ascii="Times New Roman" w:hAnsi="Times New Roman"/>
          <w:bCs/>
          <w:sz w:val="16"/>
          <w:szCs w:val="16"/>
          <w:lang w:val="uk-UA"/>
        </w:rPr>
      </w:pPr>
    </w:p>
    <w:p w:rsidR="00EB7A0F" w:rsidRDefault="00B06CB8" w:rsidP="00DF29B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1A4C7A" w:rsidRPr="00B06CB8">
        <w:rPr>
          <w:rFonts w:ascii="Times New Roman" w:hAnsi="Times New Roman"/>
          <w:bCs/>
          <w:sz w:val="28"/>
          <w:szCs w:val="28"/>
          <w:lang w:val="uk-UA"/>
        </w:rPr>
        <w:t>1</w:t>
      </w:r>
      <w:r>
        <w:rPr>
          <w:rFonts w:ascii="Times New Roman" w:hAnsi="Times New Roman"/>
          <w:bCs/>
          <w:sz w:val="28"/>
          <w:szCs w:val="28"/>
          <w:lang w:val="uk-UA"/>
        </w:rPr>
        <w:t>.</w:t>
      </w:r>
      <w:r w:rsidR="001A4C7A" w:rsidRPr="00B06CB8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технічної документації із землеустрою щодо</w:t>
      </w:r>
      <w:r w:rsidR="001A4C7A" w:rsidRPr="00B06CB8">
        <w:rPr>
          <w:rFonts w:ascii="Times New Roman" w:hAnsi="Times New Roman"/>
          <w:sz w:val="28"/>
          <w:szCs w:val="28"/>
          <w:lang w:val="uk-UA"/>
        </w:rPr>
        <w:t xml:space="preserve"> встановлення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B06CB8">
        <w:rPr>
          <w:rFonts w:ascii="Times New Roman" w:hAnsi="Times New Roman"/>
          <w:sz w:val="28"/>
          <w:szCs w:val="28"/>
          <w:lang w:val="uk-UA"/>
        </w:rPr>
        <w:t xml:space="preserve">(відновлення) </w:t>
      </w:r>
      <w:r w:rsidR="001A4C7A" w:rsidRPr="00B06CB8">
        <w:rPr>
          <w:rFonts w:ascii="Times New Roman" w:hAnsi="Times New Roman"/>
          <w:sz w:val="28"/>
          <w:szCs w:val="28"/>
          <w:lang w:val="uk-UA"/>
        </w:rPr>
        <w:t xml:space="preserve"> меж земельної ділянки в натурі (на місцевості)</w:t>
      </w:r>
      <w:r w:rsidR="00B52E0B" w:rsidRPr="00B06CB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56734" w:rsidRPr="00B06CB8">
        <w:rPr>
          <w:rFonts w:ascii="Times New Roman" w:hAnsi="Times New Roman"/>
          <w:bCs/>
          <w:sz w:val="28"/>
          <w:szCs w:val="28"/>
          <w:lang w:val="uk-UA"/>
        </w:rPr>
        <w:t>гр.</w:t>
      </w:r>
      <w:r w:rsidR="007B2096" w:rsidRPr="00B06CB8">
        <w:rPr>
          <w:sz w:val="28"/>
          <w:szCs w:val="28"/>
          <w:lang w:val="uk-UA"/>
        </w:rPr>
        <w:t xml:space="preserve"> </w:t>
      </w:r>
      <w:r w:rsidR="00935DBD" w:rsidRPr="00935DBD">
        <w:rPr>
          <w:rFonts w:ascii="Times New Roman" w:hAnsi="Times New Roman"/>
          <w:bCs/>
          <w:sz w:val="28"/>
          <w:szCs w:val="28"/>
          <w:lang w:val="uk-UA"/>
        </w:rPr>
        <w:t>Мельник Ангелін</w:t>
      </w:r>
      <w:r w:rsidR="00935DBD">
        <w:rPr>
          <w:rFonts w:ascii="Times New Roman" w:hAnsi="Times New Roman"/>
          <w:bCs/>
          <w:sz w:val="28"/>
          <w:szCs w:val="28"/>
          <w:lang w:val="uk-UA"/>
        </w:rPr>
        <w:t>і</w:t>
      </w:r>
      <w:r w:rsidR="00935DBD" w:rsidRPr="00935DBD">
        <w:rPr>
          <w:rFonts w:ascii="Times New Roman" w:hAnsi="Times New Roman"/>
          <w:bCs/>
          <w:sz w:val="28"/>
          <w:szCs w:val="28"/>
          <w:lang w:val="uk-UA"/>
        </w:rPr>
        <w:t xml:space="preserve"> Василівн</w:t>
      </w:r>
      <w:r w:rsidR="00935DBD">
        <w:rPr>
          <w:rFonts w:ascii="Times New Roman" w:hAnsi="Times New Roman"/>
          <w:bCs/>
          <w:sz w:val="28"/>
          <w:szCs w:val="28"/>
          <w:lang w:val="uk-UA"/>
        </w:rPr>
        <w:t>і</w:t>
      </w:r>
      <w:r w:rsidR="00935DBD" w:rsidRPr="00935D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A4C7A" w:rsidRPr="00B06CB8">
        <w:rPr>
          <w:rFonts w:ascii="Times New Roman" w:hAnsi="Times New Roman"/>
          <w:bCs/>
          <w:sz w:val="28"/>
          <w:szCs w:val="28"/>
          <w:lang w:val="uk-UA"/>
        </w:rPr>
        <w:t xml:space="preserve">загальною площею </w:t>
      </w:r>
      <w:r w:rsidR="006A33A2">
        <w:rPr>
          <w:rFonts w:ascii="Times New Roman" w:hAnsi="Times New Roman"/>
          <w:bCs/>
          <w:sz w:val="28"/>
          <w:szCs w:val="28"/>
          <w:lang w:val="uk-UA"/>
        </w:rPr>
        <w:t>0,</w:t>
      </w:r>
      <w:r w:rsidR="00B06B47">
        <w:rPr>
          <w:rFonts w:ascii="Times New Roman" w:hAnsi="Times New Roman"/>
          <w:bCs/>
          <w:sz w:val="28"/>
          <w:szCs w:val="28"/>
          <w:lang w:val="uk-UA"/>
        </w:rPr>
        <w:t>6</w:t>
      </w:r>
      <w:r w:rsidR="00935D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6A33A2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1A4C7A" w:rsidRPr="00B06CB8">
        <w:rPr>
          <w:rFonts w:ascii="Times New Roman" w:hAnsi="Times New Roman"/>
          <w:bCs/>
          <w:sz w:val="28"/>
          <w:szCs w:val="28"/>
          <w:lang w:val="uk-UA"/>
        </w:rPr>
        <w:t xml:space="preserve"> га, в тому числі: </w:t>
      </w:r>
    </w:p>
    <w:p w:rsidR="001A4C7A" w:rsidRDefault="00EB7A0F" w:rsidP="00DF29B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- </w:t>
      </w:r>
      <w:r w:rsidR="001A4C7A" w:rsidRPr="00B06CB8">
        <w:rPr>
          <w:rFonts w:ascii="Times New Roman" w:hAnsi="Times New Roman"/>
          <w:bCs/>
          <w:sz w:val="28"/>
          <w:szCs w:val="28"/>
          <w:lang w:val="uk-UA"/>
        </w:rPr>
        <w:t>для будівництва і обслуговування житлового будинку, господарських будівель і споруд –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3394D" w:rsidRPr="00B06CB8">
        <w:rPr>
          <w:rFonts w:ascii="Times New Roman" w:hAnsi="Times New Roman"/>
          <w:bCs/>
          <w:sz w:val="28"/>
          <w:szCs w:val="28"/>
          <w:lang w:val="uk-UA"/>
        </w:rPr>
        <w:t>0,</w:t>
      </w:r>
      <w:r>
        <w:rPr>
          <w:rFonts w:ascii="Times New Roman" w:hAnsi="Times New Roman"/>
          <w:bCs/>
          <w:sz w:val="28"/>
          <w:szCs w:val="28"/>
          <w:lang w:val="uk-UA"/>
        </w:rPr>
        <w:t>25</w:t>
      </w:r>
      <w:r w:rsidR="0033394D" w:rsidRPr="00B06CB8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256734" w:rsidRPr="00B06CB8">
        <w:rPr>
          <w:rFonts w:ascii="Times New Roman" w:hAnsi="Times New Roman"/>
          <w:bCs/>
          <w:sz w:val="28"/>
          <w:szCs w:val="28"/>
          <w:lang w:val="uk-UA"/>
        </w:rPr>
        <w:t>га</w:t>
      </w:r>
      <w:r w:rsidR="00B06CB8">
        <w:rPr>
          <w:rFonts w:ascii="Times New Roman" w:hAnsi="Times New Roman"/>
          <w:bCs/>
          <w:sz w:val="28"/>
          <w:szCs w:val="28"/>
          <w:lang w:val="uk-UA"/>
        </w:rPr>
        <w:t xml:space="preserve"> по</w:t>
      </w:r>
      <w:r w:rsidR="00BF4B1F" w:rsidRPr="00B06CB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D87CE5" w:rsidRPr="00B06CB8">
        <w:rPr>
          <w:rFonts w:ascii="Times New Roman" w:hAnsi="Times New Roman"/>
          <w:bCs/>
          <w:sz w:val="28"/>
          <w:szCs w:val="28"/>
          <w:lang w:val="uk-UA"/>
        </w:rPr>
        <w:t>вул.</w:t>
      </w:r>
      <w:r w:rsidR="00860E5C">
        <w:rPr>
          <w:rFonts w:ascii="Times New Roman" w:hAnsi="Times New Roman"/>
          <w:bCs/>
          <w:sz w:val="28"/>
          <w:szCs w:val="28"/>
          <w:lang w:val="uk-UA"/>
        </w:rPr>
        <w:t>Вірьовченка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>,</w:t>
      </w:r>
      <w:r w:rsidR="007D0845">
        <w:rPr>
          <w:rFonts w:ascii="Times New Roman" w:hAnsi="Times New Roman"/>
          <w:bCs/>
          <w:sz w:val="28"/>
          <w:szCs w:val="28"/>
          <w:lang w:val="uk-UA"/>
        </w:rPr>
        <w:t>26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с.</w:t>
      </w:r>
      <w:r w:rsidR="00D71D20">
        <w:rPr>
          <w:rFonts w:ascii="Times New Roman" w:hAnsi="Times New Roman"/>
          <w:bCs/>
          <w:sz w:val="28"/>
          <w:szCs w:val="28"/>
          <w:lang w:val="uk-UA"/>
        </w:rPr>
        <w:t>П</w:t>
      </w:r>
      <w:r w:rsidR="00860E5C">
        <w:rPr>
          <w:rFonts w:ascii="Times New Roman" w:hAnsi="Times New Roman"/>
          <w:bCs/>
          <w:sz w:val="28"/>
          <w:szCs w:val="28"/>
          <w:lang w:val="uk-UA"/>
        </w:rPr>
        <w:t>авлівка</w:t>
      </w:r>
      <w:proofErr w:type="spellEnd"/>
      <w:r w:rsidR="00D71D2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</w:t>
      </w:r>
      <w:r w:rsidR="00256734" w:rsidRPr="00B06CB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A4C7A" w:rsidRPr="00B06CB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06CB8">
        <w:rPr>
          <w:rFonts w:ascii="Times New Roman" w:hAnsi="Times New Roman"/>
          <w:bCs/>
          <w:sz w:val="28"/>
          <w:szCs w:val="28"/>
          <w:lang w:val="uk-UA"/>
        </w:rPr>
        <w:t xml:space="preserve">Вінницького району </w:t>
      </w:r>
      <w:r w:rsidR="001A4C7A" w:rsidRPr="00B06CB8">
        <w:rPr>
          <w:rFonts w:ascii="Times New Roman" w:hAnsi="Times New Roman"/>
          <w:bCs/>
          <w:sz w:val="28"/>
          <w:szCs w:val="28"/>
          <w:lang w:val="uk-UA"/>
        </w:rPr>
        <w:t>Вінницької області</w:t>
      </w:r>
      <w:r>
        <w:rPr>
          <w:rFonts w:ascii="Times New Roman" w:hAnsi="Times New Roman"/>
          <w:bCs/>
          <w:sz w:val="28"/>
          <w:szCs w:val="28"/>
          <w:lang w:val="uk-UA"/>
        </w:rPr>
        <w:t>;</w:t>
      </w:r>
    </w:p>
    <w:p w:rsidR="00EB7A0F" w:rsidRDefault="00EB7A0F" w:rsidP="00DF29B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- для ведення особистого селянського господарства – 0,</w:t>
      </w:r>
      <w:r w:rsidR="00D71D20">
        <w:rPr>
          <w:rFonts w:ascii="Times New Roman" w:hAnsi="Times New Roman"/>
          <w:bCs/>
          <w:sz w:val="28"/>
          <w:szCs w:val="28"/>
          <w:lang w:val="uk-UA"/>
        </w:rPr>
        <w:t>3</w:t>
      </w:r>
      <w:r w:rsidR="00935DBD">
        <w:rPr>
          <w:rFonts w:ascii="Times New Roman" w:hAnsi="Times New Roman"/>
          <w:bCs/>
          <w:sz w:val="28"/>
          <w:szCs w:val="28"/>
          <w:lang w:val="uk-UA"/>
        </w:rPr>
        <w:t>6</w:t>
      </w:r>
      <w:r>
        <w:rPr>
          <w:rFonts w:ascii="Times New Roman" w:hAnsi="Times New Roman"/>
          <w:bCs/>
          <w:sz w:val="28"/>
          <w:szCs w:val="28"/>
          <w:lang w:val="uk-UA"/>
        </w:rPr>
        <w:t>00 га</w:t>
      </w:r>
      <w:r w:rsidRPr="00EB7A0F">
        <w:t xml:space="preserve"> </w:t>
      </w:r>
      <w:r w:rsidRPr="00EB7A0F">
        <w:rPr>
          <w:rFonts w:ascii="Times New Roman" w:hAnsi="Times New Roman"/>
          <w:bCs/>
          <w:sz w:val="28"/>
          <w:szCs w:val="28"/>
          <w:lang w:val="uk-UA"/>
        </w:rPr>
        <w:t xml:space="preserve">по </w:t>
      </w:r>
      <w:proofErr w:type="spellStart"/>
      <w:r w:rsidR="00860E5C" w:rsidRPr="00860E5C">
        <w:rPr>
          <w:rFonts w:ascii="Times New Roman" w:hAnsi="Times New Roman"/>
          <w:bCs/>
          <w:sz w:val="28"/>
          <w:szCs w:val="28"/>
          <w:lang w:val="uk-UA"/>
        </w:rPr>
        <w:t>вул.Вірьовченка</w:t>
      </w:r>
      <w:proofErr w:type="spellEnd"/>
      <w:r w:rsidR="00860E5C" w:rsidRPr="00860E5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D0845">
        <w:rPr>
          <w:rFonts w:ascii="Times New Roman" w:hAnsi="Times New Roman"/>
          <w:bCs/>
          <w:sz w:val="28"/>
          <w:szCs w:val="28"/>
          <w:lang w:val="uk-UA"/>
        </w:rPr>
        <w:t>26</w:t>
      </w:r>
      <w:r w:rsidR="00860E5C" w:rsidRPr="00860E5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860E5C" w:rsidRPr="00860E5C">
        <w:rPr>
          <w:rFonts w:ascii="Times New Roman" w:hAnsi="Times New Roman"/>
          <w:bCs/>
          <w:sz w:val="28"/>
          <w:szCs w:val="28"/>
          <w:lang w:val="uk-UA"/>
        </w:rPr>
        <w:t>с.Павлівка</w:t>
      </w:r>
      <w:proofErr w:type="spellEnd"/>
      <w:r w:rsidR="00860E5C" w:rsidRPr="00860E5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Pr="00EB7A0F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Pr="00EB7A0F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 Вінницького району Вінницької області</w:t>
      </w:r>
      <w:r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1A4C7A" w:rsidRDefault="00B06CB8" w:rsidP="00DF29B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1A4C7A" w:rsidRPr="00B06CB8">
        <w:rPr>
          <w:rFonts w:ascii="Times New Roman" w:hAnsi="Times New Roman"/>
          <w:bCs/>
          <w:sz w:val="28"/>
          <w:szCs w:val="28"/>
          <w:lang w:val="uk-UA"/>
        </w:rPr>
        <w:t>2.Гр.</w:t>
      </w:r>
      <w:r w:rsidR="00EB7A0F" w:rsidRPr="00EB7A0F">
        <w:t xml:space="preserve"> </w:t>
      </w:r>
      <w:r w:rsidR="007D0845" w:rsidRPr="007D0845">
        <w:rPr>
          <w:rFonts w:ascii="Times New Roman" w:hAnsi="Times New Roman"/>
          <w:bCs/>
          <w:sz w:val="28"/>
          <w:szCs w:val="28"/>
          <w:lang w:val="uk-UA"/>
        </w:rPr>
        <w:t>Мельник Ангелін</w:t>
      </w:r>
      <w:r w:rsidR="007D0845">
        <w:rPr>
          <w:rFonts w:ascii="Times New Roman" w:hAnsi="Times New Roman"/>
          <w:bCs/>
          <w:sz w:val="28"/>
          <w:szCs w:val="28"/>
          <w:lang w:val="uk-UA"/>
        </w:rPr>
        <w:t>і</w:t>
      </w:r>
      <w:r w:rsidR="007D0845" w:rsidRPr="007D0845">
        <w:rPr>
          <w:rFonts w:ascii="Times New Roman" w:hAnsi="Times New Roman"/>
          <w:bCs/>
          <w:sz w:val="28"/>
          <w:szCs w:val="28"/>
          <w:lang w:val="uk-UA"/>
        </w:rPr>
        <w:t xml:space="preserve"> Василівн</w:t>
      </w:r>
      <w:r w:rsidR="007D0845">
        <w:rPr>
          <w:rFonts w:ascii="Times New Roman" w:hAnsi="Times New Roman"/>
          <w:bCs/>
          <w:sz w:val="28"/>
          <w:szCs w:val="28"/>
          <w:lang w:val="uk-UA"/>
        </w:rPr>
        <w:t>і</w:t>
      </w:r>
      <w:r w:rsidR="007D0845" w:rsidRPr="007D084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A4C7A" w:rsidRPr="00B06CB8">
        <w:rPr>
          <w:rFonts w:ascii="Times New Roman" w:hAnsi="Times New Roman"/>
          <w:bCs/>
          <w:sz w:val="28"/>
          <w:szCs w:val="28"/>
          <w:lang w:val="uk-UA"/>
        </w:rPr>
        <w:t>виготов</w:t>
      </w:r>
      <w:r w:rsidR="004D3624" w:rsidRPr="00B06CB8">
        <w:rPr>
          <w:rFonts w:ascii="Times New Roman" w:hAnsi="Times New Roman"/>
          <w:bCs/>
          <w:sz w:val="28"/>
          <w:szCs w:val="28"/>
          <w:lang w:val="uk-UA"/>
        </w:rPr>
        <w:t>ити</w:t>
      </w:r>
      <w:r w:rsidR="001A4C7A" w:rsidRPr="00B06CB8">
        <w:rPr>
          <w:rFonts w:ascii="Times New Roman" w:hAnsi="Times New Roman"/>
          <w:bCs/>
          <w:sz w:val="28"/>
          <w:szCs w:val="28"/>
          <w:lang w:val="uk-UA"/>
        </w:rPr>
        <w:t xml:space="preserve"> технічн</w:t>
      </w:r>
      <w:r w:rsidR="004D3624" w:rsidRPr="00B06CB8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1A4C7A" w:rsidRPr="00B06CB8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4D3624" w:rsidRPr="00B06CB8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1A4C7A" w:rsidRPr="00B06CB8">
        <w:rPr>
          <w:rFonts w:ascii="Times New Roman" w:hAnsi="Times New Roman"/>
          <w:bCs/>
          <w:sz w:val="28"/>
          <w:szCs w:val="28"/>
          <w:lang w:val="uk-UA"/>
        </w:rPr>
        <w:t xml:space="preserve"> відповідн</w:t>
      </w:r>
      <w:r w:rsidR="004D3624" w:rsidRPr="00B06CB8">
        <w:rPr>
          <w:rFonts w:ascii="Times New Roman" w:hAnsi="Times New Roman"/>
          <w:bCs/>
          <w:sz w:val="28"/>
          <w:szCs w:val="28"/>
          <w:lang w:val="uk-UA"/>
        </w:rPr>
        <w:t>о до вимог чинного законодавства</w:t>
      </w:r>
      <w:r w:rsidR="001A4C7A" w:rsidRPr="00B06CB8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1A4C7A" w:rsidRDefault="00B06CB8" w:rsidP="00DF29B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1A4C7A" w:rsidRPr="00B06CB8">
        <w:rPr>
          <w:rFonts w:ascii="Times New Roman" w:hAnsi="Times New Roman"/>
          <w:bCs/>
          <w:sz w:val="28"/>
          <w:szCs w:val="28"/>
          <w:lang w:val="uk-UA"/>
        </w:rPr>
        <w:t>3.Після виготовлення технічної документації подати її на затвердження до міської ради.</w:t>
      </w:r>
    </w:p>
    <w:p w:rsidR="001A4C7A" w:rsidRPr="00B06CB8" w:rsidRDefault="00B06CB8" w:rsidP="00DF29B4">
      <w:pPr>
        <w:tabs>
          <w:tab w:val="left" w:pos="2985"/>
        </w:tabs>
        <w:spacing w:after="0" w:line="240" w:lineRule="auto"/>
        <w:ind w:right="-142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1A4C7A" w:rsidRPr="00B06CB8">
        <w:rPr>
          <w:rFonts w:ascii="Times New Roman" w:hAnsi="Times New Roman"/>
          <w:bCs/>
          <w:sz w:val="28"/>
          <w:szCs w:val="28"/>
          <w:lang w:val="uk-UA"/>
        </w:rPr>
        <w:t>4</w:t>
      </w:r>
      <w:r w:rsidR="001A4C7A" w:rsidRPr="00B06CB8">
        <w:rPr>
          <w:rFonts w:ascii="Times New Roman" w:hAnsi="Times New Roman"/>
          <w:sz w:val="28"/>
          <w:szCs w:val="28"/>
          <w:lang w:val="uk-UA"/>
        </w:rPr>
        <w:t>.</w:t>
      </w:r>
      <w:r w:rsidR="001A4C7A" w:rsidRPr="00B06CB8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proofErr w:type="spellStart"/>
      <w:r w:rsidR="001A4C7A" w:rsidRPr="00B06CB8">
        <w:rPr>
          <w:rFonts w:ascii="Times New Roman" w:eastAsiaTheme="minorEastAsia" w:hAnsi="Times New Roman"/>
          <w:sz w:val="28"/>
          <w:szCs w:val="28"/>
          <w:lang w:val="uk-UA"/>
        </w:rPr>
        <w:t>рішен</w:t>
      </w:r>
      <w:r w:rsidR="001A4C7A" w:rsidRPr="00B06CB8">
        <w:rPr>
          <w:rFonts w:ascii="Times New Roman" w:eastAsiaTheme="minorEastAsia" w:hAnsi="Times New Roman"/>
          <w:sz w:val="28"/>
          <w:szCs w:val="28"/>
        </w:rPr>
        <w:t>ня</w:t>
      </w:r>
      <w:proofErr w:type="spellEnd"/>
      <w:r w:rsidR="001A4C7A" w:rsidRPr="00B06CB8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1A4C7A" w:rsidRPr="00B06CB8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="001A4C7A" w:rsidRPr="00B06CB8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="001A4C7A" w:rsidRPr="00B06CB8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="001A4C7A" w:rsidRPr="00B06CB8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1A4C7A" w:rsidRPr="00B06CB8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="001A4C7A" w:rsidRPr="00B06CB8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1A4C7A" w:rsidRPr="00B06CB8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="001A4C7A" w:rsidRPr="00B06CB8">
        <w:rPr>
          <w:rFonts w:ascii="Times New Roman" w:eastAsiaTheme="minorEastAsia" w:hAnsi="Times New Roman"/>
          <w:sz w:val="28"/>
          <w:szCs w:val="28"/>
        </w:rPr>
        <w:t xml:space="preserve"> ради з </w:t>
      </w:r>
      <w:proofErr w:type="spellStart"/>
      <w:r w:rsidR="001A4C7A" w:rsidRPr="00B06CB8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="001A4C7A" w:rsidRPr="00B06CB8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1A4C7A" w:rsidRPr="00B06CB8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="001A4C7A" w:rsidRPr="00B06CB8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1A4C7A" w:rsidRPr="00B06CB8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="001A4C7A" w:rsidRPr="00B06CB8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1A4C7A" w:rsidRPr="00B06CB8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="001A4C7A" w:rsidRPr="00B06CB8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1A4C7A" w:rsidRPr="00B06CB8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="001A4C7A" w:rsidRPr="00B06CB8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1A4C7A" w:rsidRPr="00B06CB8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="001A4C7A" w:rsidRPr="00B06CB8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1A4C7A" w:rsidRPr="00B06CB8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="001A4C7A" w:rsidRPr="00B06CB8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1A4C7A" w:rsidRPr="00B06CB8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="001A4C7A" w:rsidRPr="00B06CB8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1A4C7A" w:rsidRPr="00B06CB8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="001A4C7A" w:rsidRPr="00B06CB8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1A4C7A" w:rsidRPr="00B06CB8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="001A4C7A" w:rsidRPr="00B06CB8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1A4C7A" w:rsidRPr="00B06CB8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="001A4C7A" w:rsidRPr="00B06CB8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="001A4C7A" w:rsidRPr="00B06CB8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="001A4C7A" w:rsidRPr="00B06CB8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="001A4C7A" w:rsidRPr="00B06CB8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="001A4C7A" w:rsidRPr="00B06CB8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p w:rsidR="0087494E" w:rsidRPr="00DF29B4" w:rsidRDefault="0087494E" w:rsidP="00DF29B4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C23241" w:rsidRPr="00B06CB8" w:rsidRDefault="00B06CB8" w:rsidP="00DF29B4">
      <w:pPr>
        <w:pStyle w:val="a4"/>
        <w:tabs>
          <w:tab w:val="left" w:pos="1230"/>
        </w:tabs>
        <w:ind w:left="0" w:right="-143" w:firstLine="0"/>
        <w:jc w:val="center"/>
        <w:rPr>
          <w:b/>
          <w:sz w:val="28"/>
          <w:szCs w:val="28"/>
        </w:rPr>
      </w:pPr>
      <w:proofErr w:type="spellStart"/>
      <w:r w:rsidRPr="00B06CB8">
        <w:rPr>
          <w:b/>
          <w:sz w:val="28"/>
          <w:szCs w:val="28"/>
        </w:rPr>
        <w:t>Погребищенський</w:t>
      </w:r>
      <w:proofErr w:type="spellEnd"/>
      <w:r w:rsidRPr="00B06CB8">
        <w:rPr>
          <w:b/>
          <w:sz w:val="28"/>
          <w:szCs w:val="28"/>
        </w:rPr>
        <w:t xml:space="preserve"> м</w:t>
      </w:r>
      <w:r w:rsidR="001A4C7A" w:rsidRPr="00B06CB8">
        <w:rPr>
          <w:b/>
          <w:sz w:val="28"/>
          <w:szCs w:val="28"/>
        </w:rPr>
        <w:t>іський  голова                                    С.В</w:t>
      </w:r>
      <w:r w:rsidRPr="00B06CB8">
        <w:rPr>
          <w:b/>
          <w:sz w:val="28"/>
          <w:szCs w:val="28"/>
        </w:rPr>
        <w:t>ОЛИНСЬКИЙ</w:t>
      </w:r>
      <w:bookmarkEnd w:id="0"/>
    </w:p>
    <w:sectPr w:rsidR="00C23241" w:rsidRPr="00B06CB8" w:rsidSect="00DF29B4">
      <w:pgSz w:w="11907" w:h="16839" w:code="9"/>
      <w:pgMar w:top="709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3AE8"/>
    <w:rsid w:val="00046C87"/>
    <w:rsid w:val="00122A65"/>
    <w:rsid w:val="00160055"/>
    <w:rsid w:val="001A4C7A"/>
    <w:rsid w:val="001F46B0"/>
    <w:rsid w:val="00256734"/>
    <w:rsid w:val="00297B13"/>
    <w:rsid w:val="00304091"/>
    <w:rsid w:val="00317446"/>
    <w:rsid w:val="0033394D"/>
    <w:rsid w:val="00385534"/>
    <w:rsid w:val="003914DE"/>
    <w:rsid w:val="00402717"/>
    <w:rsid w:val="004D3624"/>
    <w:rsid w:val="005A0493"/>
    <w:rsid w:val="00606D34"/>
    <w:rsid w:val="006A33A2"/>
    <w:rsid w:val="006F5B6A"/>
    <w:rsid w:val="00773856"/>
    <w:rsid w:val="007B2096"/>
    <w:rsid w:val="007D0845"/>
    <w:rsid w:val="0081342E"/>
    <w:rsid w:val="00860E5C"/>
    <w:rsid w:val="00870D21"/>
    <w:rsid w:val="0087494E"/>
    <w:rsid w:val="008A3AE8"/>
    <w:rsid w:val="008D6670"/>
    <w:rsid w:val="00935DBD"/>
    <w:rsid w:val="00956534"/>
    <w:rsid w:val="009E4F6B"/>
    <w:rsid w:val="00B06B47"/>
    <w:rsid w:val="00B06CB8"/>
    <w:rsid w:val="00B31307"/>
    <w:rsid w:val="00B52E0B"/>
    <w:rsid w:val="00BF4B1F"/>
    <w:rsid w:val="00C227D5"/>
    <w:rsid w:val="00C23241"/>
    <w:rsid w:val="00C36CA8"/>
    <w:rsid w:val="00D71D20"/>
    <w:rsid w:val="00D87CE5"/>
    <w:rsid w:val="00DA238C"/>
    <w:rsid w:val="00DB10AC"/>
    <w:rsid w:val="00DC45DA"/>
    <w:rsid w:val="00DF29B4"/>
    <w:rsid w:val="00EB7A0F"/>
    <w:rsid w:val="00F05318"/>
    <w:rsid w:val="00F922E0"/>
    <w:rsid w:val="00FA5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AE8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A3AE8"/>
    <w:rPr>
      <w:b/>
      <w:bCs/>
    </w:rPr>
  </w:style>
  <w:style w:type="paragraph" w:styleId="a4">
    <w:name w:val="List"/>
    <w:basedOn w:val="a"/>
    <w:rsid w:val="008A3AE8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5">
    <w:name w:val="Normal (Web)"/>
    <w:basedOn w:val="a"/>
    <w:link w:val="a6"/>
    <w:uiPriority w:val="99"/>
    <w:rsid w:val="008A3AE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Обычный (веб) Знак"/>
    <w:basedOn w:val="a0"/>
    <w:link w:val="a5"/>
    <w:uiPriority w:val="99"/>
    <w:locked/>
    <w:rsid w:val="008A3AE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6F5B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5B6A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AE8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A3AE8"/>
    <w:rPr>
      <w:b/>
      <w:bCs/>
    </w:rPr>
  </w:style>
  <w:style w:type="paragraph" w:styleId="a4">
    <w:name w:val="List"/>
    <w:basedOn w:val="a"/>
    <w:rsid w:val="008A3AE8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5">
    <w:name w:val="Normal (Web)"/>
    <w:basedOn w:val="a"/>
    <w:link w:val="a6"/>
    <w:uiPriority w:val="99"/>
    <w:rsid w:val="008A3AE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Обычный (веб) Знак"/>
    <w:basedOn w:val="a0"/>
    <w:link w:val="a5"/>
    <w:uiPriority w:val="99"/>
    <w:locked/>
    <w:rsid w:val="008A3AE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6F5B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5B6A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341D24-D727-4C8B-999E-73BC53E5AC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318</Words>
  <Characters>1817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2021-05-28T09:23:00Z</cp:lastPrinted>
  <dcterms:created xsi:type="dcterms:W3CDTF">2021-05-14T11:37:00Z</dcterms:created>
  <dcterms:modified xsi:type="dcterms:W3CDTF">2021-05-28T09:24:00Z</dcterms:modified>
</cp:coreProperties>
</file>